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7285898" name="4a158180-ad5a-11ef-b81c-a1e414388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700103" name="4a158180-ad5a-11ef-b81c-a1e41438898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Fenster Kitt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1397261" name="91f43fa0-ad5a-11ef-8a0d-e99d1f97c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110982" name="91f43fa0-ad5a-11ef-8a0d-e99d1f97cfb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5654142" name="caf8a750-ad5a-11ef-8f9a-535800f672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605340" name="caf8a750-ad5a-11ef-8f9a-535800f672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Faserzementplatten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021068" name="efa5ff30-ad5a-11ef-ad0a-e72cc0ca61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444055" name="efa5ff30-ad5a-11ef-ad0a-e72cc0ca617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Räucherofen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9205357" name="1dad2390-ad5b-11ef-a4d5-dd1773d306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962865" name="1dad2390-ad5b-11ef-a4d5-dd1773d3062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Rohrbandagen </w:t>
            </w:r>
          </w:p>
        </w:tc>
        <w:tc>
          <w:p>
            <w:pPr>
              <w:spacing w:before="0" w:after="0" w:line="240" w:lineRule="auto"/>
            </w:pPr>
            <w:r>
              <w:t>Wasserrohre </w:t>
            </w:r>
          </w:p>
        </w:tc>
        <w:tc>
          <w:p>
            <w:pPr>
              <w:spacing w:before="0" w:after="0" w:line="240" w:lineRule="auto"/>
            </w:pPr>
            <w:r>
              <w:t>Rohrbandage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001206" name="8d484e50-ad5b-11ef-9606-afa9714293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2988480" name="8d484e50-ad5b-11ef-9606-afa9714293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6630618" name="25c13ec0-ad5d-11ef-8d9f-a30c6cf77b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56725" name="25c13ec0-ad5d-11ef-8d9f-a30c6cf77b5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/Asbestkarton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162747" name="9d606a00-ad5d-11ef-813f-af2ed8dd7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098209" name="9d606a00-ad5d-11ef-813f-af2ed8dd75c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DG, OG, EG, UG</w:t>
            </w:r>
          </w:p>
          <w:p>
            <w:pPr>
              <w:spacing w:before="0" w:after="0" w:line="240" w:lineRule="auto"/>
            </w:pPr>
            <w:r>
              <w:t>Wand / Decke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Elektro Blei Röhren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7810661" name="fdd87580-ad5d-11ef-846e-e5bb2bec0f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761840" name="fdd87580-ad5d-11ef-846e-e5bb2bec0fd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 </w:t>
            </w:r>
          </w:p>
        </w:tc>
        <w:tc>
          <w:p>
            <w:pPr>
              <w:spacing w:before="0" w:after="0" w:line="240" w:lineRule="auto"/>
            </w:pPr>
            <w:r>
              <w:t>VM-4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869731" name="1a7ad290-ad5f-11ef-9c13-83fc1d62f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929351" name="1a7ad290-ad5f-11ef-9c13-83fc1d62f84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3750213" name="194c79d0-ad61-11ef-b610-1518ec6331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519631" name="194c79d0-ad61-11ef-b610-1518ec6331a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Wanverkleidung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275406" name="4d071f00-ad61-11ef-bf7c-ef74be44d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312387" name="4d071f00-ad61-11ef-bf7c-ef74be44d6f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Vorratsraum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2376149" name="eb048670-ad61-11ef-b74b-9946a190c1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38096" name="eb048670-ad61-11ef-b74b-9946a190c11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7511574" name="b67ab820-ad66-11ef-b223-b5b89f10a8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218471" name="b67ab820-ad66-11ef-b223-b5b89f10a8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330373" name="dfedd570-ad66-11ef-a8fe-3917d6ab0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609606" name="dfedd570-ad66-11ef-a8fe-3917d6ab01f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Wandplatten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8022480" name="193b7b20-ad67-11ef-9655-477e3f48a9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841756" name="193b7b20-ad67-11ef-9655-477e3f48a90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544689" name="3f228b80-ad67-11ef-8eb5-d192cf94e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211913" name="3f228b80-ad67-11ef-8eb5-d192cf94ebb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7342706" name="641d8e30-ad67-11ef-9bb7-9f0e6d7d15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299427" name="641d8e30-ad67-11ef-9bb7-9f0e6d7d15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425038" name="94af86b0-ad68-11ef-8fee-1529eaa7ab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9806" name="94af86b0-ad68-11ef-8fee-1529eaa7ab3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1242958" name="bb081d90-ad68-11ef-8ca3-8dfd5c2289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754470" name="bb081d90-ad68-11ef-8ca3-8dfd5c22895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VM-6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WC/ Dusche 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0936449" name="29f4b8d0-ad69-11ef-9d7f-ef2813940a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553407" name="29f4b8d0-ad69-11ef-9d7f-ef2813940ad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720317" name="64725d90-ad6a-11ef-a3b3-1f3c4df3fd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501050" name="64725d90-ad6a-11ef-a3b3-1f3c4df3fde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Chatzensteig 346, 9313 Muolen</w:t>
          </w:r>
        </w:p>
        <w:p>
          <w:pPr>
            <w:spacing w:before="0" w:after="0"/>
          </w:pPr>
          <w:r>
            <w:t>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